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58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陈瑶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58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有机化学I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(046013—001)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有机化学I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(046013—001)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