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2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郭建明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42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科研设计与科技写作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(040539—003)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科研设计与科技写作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(040539—003)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