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瞿城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5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瞿城,刘政,杜金法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濮春娟,周婧,瞿城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刘圣金,瞿城,刘政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