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2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王欣之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62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(040479—001)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药制剂23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(040479—001)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药制剂23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药物分析实验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药制剂23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药物分析实验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药制剂23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