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李思蒙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中药241;中药242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药用植物栽培学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药用植物栽培学认知实习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400090—002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药用植物栽培学认知实习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谷巍,李思蒙,胡杨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谷巍,田方,张瑜,李思蒙,胡杨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