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8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李存玉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3~16周</w:t>
      </w:r>
    </w:p>
    <w:bookmarkStart w:id="1" w:name="58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制药设备与车间工艺设计（课程设计1周）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制药设备与车间工艺设计（课程设计1周）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制药设备与车间工艺设计（课程设计1周）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制药设备与车间工艺设计（课程设计1周）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制药设备与车间工艺设计（课程设计1周）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制药设备与车间工艺设计（课程设计1周）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制药设备与车间工艺设计（课程设计1周）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制药设备与车间工艺设计（课程设计1周）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制药设备与车间工艺设计（课程设计1周）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制药设备与车间工艺设计（课程设计1周）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制药设备与车间工艺设计（课程设计1周）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制药设备与车间工艺设计（课程设计1周）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制药设备与车间工艺设计（课程设计1周）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3~6,9~13周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制药设备与车间工艺设计（课程设计1周）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制药设备与车间工艺设计（课程设计1周）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3~6,9~13周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中药制药分离技术（见习与实践2周）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(042883—001)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制药设备与车间工艺设计（课程设计1周）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040092—001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制药设备与车间工艺设计（课程设计1周）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16周 (8:20-17:10)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李存玉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040092—001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制药设备与车间工艺设计（课程设计1周）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16周 (8:20-12:20)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李存玉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042883—001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中药制药分离技术（见习与实践2周）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14~15周 (8:20-17:10)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李存玉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040092—001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制药设备与车间工艺设计（课程设计1周）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16周 (8:20-17:10)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李存玉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