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06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年永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06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药物合成反应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药物合成反应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药物合成实验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药物合成实验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