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8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周桂生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88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天然药物化学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天然药物化学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天然药物化学实验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天然药物化学实验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