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5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55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濮春娟,周婧,王媚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濮春娟,周婧,瞿城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周婧,濮春娟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