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吕祁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7~16周</w:t>
      </w:r>
    </w:p>
    <w:bookmarkStart w:id="1" w:name="19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9~11(单),12~16周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9~11(单),12~16周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毒理学基础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临床231;临床老年23;临床232;临床233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