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刘潺潺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9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刘潺潺,杨帆,桑梦如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杨帆,刘潺潺,刘政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刘潺潺,杨帆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