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7~15周</w:t>
      </w:r>
    </w:p>
    <w:bookmarkStart w:id="1" w:name="5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(r040606—001)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7,12~15周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张瑜,严辉,田方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