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5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顾铮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5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医学信息检索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(089190—003)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医学信息检索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(089190—004)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医学信息检索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(089190—001)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医学信息检索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(089190—002)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