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6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贺一笑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226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数理逻辑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数理逻辑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数理逻辑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数理逻辑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