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董海艳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医学图像分析与应用*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医学图像分析与应用*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计算机类241;计算机类242;计算机类244;计算机类243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医院智慧服务信息系统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计算机类241;计算机类242;计算机类244;计算机类243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