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7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胡婷婷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7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中制药25;资源25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中制药25;资源25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高等数学方法与应用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高等数学方法与应用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