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4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软件设计与体系结构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软件设计与体系结构课程设计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软件设计与体系结构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软件设计与体系结构课程设计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软件设计与体系结构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软件设计与体系结构课程设计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软件设计与体系结构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软件设计与体系结构课程设计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