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1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石莹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1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中医251;中医253;中医252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中医251;中医253;中医252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