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1~18周</w:t>
      </w:r>
    </w:p>
    <w:bookmarkStart w:id="1" w:name="3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C语言程序设计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087000—001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企业实训课程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17~18周 (8:20-16:20)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李刚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