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7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戴彩艳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13~16周</w:t>
      </w:r>
    </w:p>
    <w:bookmarkStart w:id="1" w:name="127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(081164—004)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(081164—005)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(081164—004)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(081164—005)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