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徐雪松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计算机类241;计算机类242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计算机类241;计算机类242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计算机类241;计算机类242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计算机类241;计算机类242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计算机类243;计算机类244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计算机类243;计算机类244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计算机类243;计算机类244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计算机类243;计算机类244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J2EE高级开发应用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计算机类243;计算机类244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