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徐仁力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4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中医255;中医256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中医255;中医256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中医253;中医254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中医251;中医252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中医253;中医254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中医251;中医252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中药254;中药256;中药255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