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352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人工智能与信息技术学院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何菊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352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操作系统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(081106—001)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医信23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操作系统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(081106—001)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医信23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操作系统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(081106—001)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医信23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实训课程2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(400439—004)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计算机类243;计算机类244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实训课程2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(400439—004)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计算机类243;计算机类244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操作系统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(081106—001)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医信23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实训课程2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(400439—004)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计算机类243;计算机类244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实训课程2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(400439—004)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计算机类243;计算机类244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