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0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中医药文献研究院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7~10周</w:t>
      </w:r>
    </w:p>
    <w:bookmarkStart w:id="1" w:name="400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世界遗产导读与鉴赏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(r290012—001)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