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施庆武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世界遗产导读与鉴赏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历代止痛方药精讲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