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7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5~12周</w:t>
      </w:r>
    </w:p>
    <w:bookmarkStart w:id="1" w:name="39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(010629—004)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护理254;护理255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护理251;护理253;护理252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临床241;临床242;临床244;临床243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临床241;临床242;临床244;临床243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