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柏亚妹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2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护理231;护理老年23;护理233;护理232;护理235;护理234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