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3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李玉龙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2~5周</w:t>
      </w:r>
    </w:p>
    <w:bookmarkStart w:id="1" w:name="453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中西临221;中西临222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