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党委宣传部、党委教师工作部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孙雅楠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37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中医文献检索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(090003—001)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