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谢靖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信息计量原理与应用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信息计量原理与应用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信息分析软件及应用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信息分析软件及应用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