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杨小燕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SPSS经济统计分析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(r011436—001)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