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杜珍媛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1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010517—003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卫生法规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陈庆,杜珍媛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