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18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卫生经济管理学院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李湘君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118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运筹学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(010039—001)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信管24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卫生统计学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(010934—001)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B11-402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信管23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运筹学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(010039—001)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信管24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卫生统计学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(010934—001)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B11-402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信管23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大数据分析与应用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(012079—001)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信管24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大数据分析与应用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(012079—001)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信管24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