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卞琦娟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统计学与应用软件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统计学与应用软件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