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6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高行素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716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7~9(单),10~11周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7~9(单),10~11周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(022524—002)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7~9(单),10~11周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(022524—002)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7~9(单),10~11周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(022524—001)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7~9(单),10~11周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