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中药242;中药243;中药244;中药241;资源24;中药245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中药242;中药243;中药244;中药241;资源24;中药245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中医245;中医244;中医243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中医245;中医244;中医243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康复合作办学中德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