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中医245;中医244;中医243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中医245;中医244;中医243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中药242;中药243;中药244;中药241;资源24;中药245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