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中医245;中医244;中医243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中医245;中医244;中医243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010809—003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医学心理学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高玥,赵中,郑铮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