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880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2025-2026-2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许婷婷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1~16周</w:t>
      </w:r>
    </w:p>
    <w:bookmarkStart w:id="1" w:name="880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B2-403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B4-508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药学241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B4-307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生物化学与分子生物学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(130031—004)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1~16周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B5-102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药学244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