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18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李丹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218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中药243;中药244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中药243;中药244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中药243;中药244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