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4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时晨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5~16周</w:t>
      </w:r>
    </w:p>
    <w:bookmarkStart w:id="1" w:name="204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医学遗传学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(400408—003)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(400408—003)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