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拜争刚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4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临床233;临床老年23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中西临221;中西临223;中西临222;中医康复23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