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徐秀萍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中医253;中医254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中医252;中医251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中医253;中医254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中医252;中医251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021509—003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组织胚胎学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黄艳,徐秀萍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120919—002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组织胚胎学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徐秀萍,黄艳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