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张秀琴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人事心理测评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中药九25（屠呦呦班）;中药九25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人事心理测评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中药九25（屠呦呦班）;中药九25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