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1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张伟伟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2~16周</w:t>
      </w:r>
    </w:p>
    <w:bookmarkStart w:id="1" w:name="131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感染与免疫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感染与免疫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临床231;临床老年23;临床232;临床233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临床231;临床老年23;临床232;临床233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