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2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宾文婷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92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中西临251;中西临254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(130051—002)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中西临252;中西临253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中西临251;中西临254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(130051—002)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中西临252;中西临253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