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2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吴海涛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72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医学遗传学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(021317—006)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医学遗传学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(021317—008)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医学遗传学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(021317—007)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