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9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养老服务与管理学院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1~1周</w:t>
      </w:r>
    </w:p>
    <w:bookmarkStart w:id="1" w:name="69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居家社区养老服务管理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居家社区养老服务管理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居家社区养老服务管理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居家社区养老服务管理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居家社区养老服务管理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居家社区养老服务管理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