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4432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默认院系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邵文君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7~11周</w:t>
      </w:r>
    </w:p>
    <w:bookmarkStart w:id="1" w:name="1443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居家社区养老服务管理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(400260—001)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居家社区养老服务管理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(400260—003)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居家社区养老服务管理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(400260—002)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居家社区养老服务管理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(400260—001)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居家社区养老服务管理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(400260—003)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居家社区养老服务管理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(400260—002)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