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4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王明强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2~2周</w:t>
      </w:r>
    </w:p>
    <w:bookmarkStart w:id="1" w:name="44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中国传统养老文化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养老252;养老251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中国传统养老文化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养老252;养老251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中国传统养老文化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养老254;养老253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中国传统养老文化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养老254;养老253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